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440962" name="bea196a0-e2df-11ef-8c86-f74e1e4fc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08768" name="bea196a0-e2df-11ef-8c86-f74e1e4fc16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Alle Schlafzimmer 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914869" name="f128c4e0-e2df-11ef-9702-8bcff05727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206381" name="f128c4e0-e2df-11ef-9702-8bcff05727e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/ WC / Gang 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218019" name="1aeb3ab0-e2e0-11ef-8182-133f7828f3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333438" name="1aeb3ab0-e2e0-11ef-8182-133f7828f34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9993845" name="96198020-e2e0-11ef-a34f-73ef09a2b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934711" name="96198020-e2e0-11ef-a34f-73ef09a2b91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469556" name="ac79a660-e2e0-11ef-97a4-c552bfb5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005643" name="ac79a660-e2e0-11ef-97a4-c552bfb5998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0593564" name="d0974160-e2e0-11ef-a9b2-1140122c09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018906" name="d0974160-e2e0-11ef-a9b2-1140122c09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9884754" name="e781f460-e2e0-11ef-be67-194c1a776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051092" name="e781f460-e2e0-11ef-be67-194c1a776e9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680493" name="fd763970-e2e0-11ef-a9e3-f5f6c2588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107341" name="fd763970-e2e0-11ef-a9e3-f5f6c2588e4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9135658" name="1e22c990-e2e1-11ef-b496-dd7102183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491025" name="1e22c990-e2e1-11ef-b496-dd7102183f4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3330228" name="47ae50e0-e2e1-11ef-baf7-09f88e64a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97058" name="47ae50e0-e2e1-11ef-baf7-09f88e64a1b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6209196" name="ce238cd0-e2e1-11ef-b4fe-85be34bc21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722704" name="ce238cd0-e2e1-11ef-b4fe-85be34bc21d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1343747" name="3f1f0ae0-e2e2-11ef-8db9-8dc0ce8e7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689060" name="3f1f0ae0-e2e2-11ef-8db9-8dc0ce8e762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6952541" name="508ed940-e2e2-11ef-baa6-4d61454596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202522" name="508ed940-e2e2-11ef-baa6-4d61454596f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1620374" name="7e7e4500-e2e4-11ef-9ff6-e334c5bc00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085577" name="7e7e4500-e2e4-11ef-9ff6-e334c5bc00f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1136844" name="a4f11aa0-e2e4-11ef-8253-c1be97291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83075" name="a4f11aa0-e2e4-11ef-8253-c1be9729136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0659864" name="d256a7d0-e2e4-11ef-a551-5514b028b4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226452" name="d256a7d0-e2e4-11ef-a551-5514b028b45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0824412" name="433f1310-e2e5-11ef-900f-792ec8da6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37523" name="433f1310-e2e5-11ef-900f-792ec8da6af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Mühlacherstrasse 10, 5212 Hausen </w:t>
          </w:r>
        </w:p>
        <w:p>
          <w:pPr>
            <w:spacing w:before="0" w:after="0"/>
          </w:pPr>
          <w:r>
            <w:t>153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